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F8BFE" w14:textId="77777777" w:rsidR="00127709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2A3A76AD" w14:textId="77777777" w:rsidR="00127709" w:rsidRDefault="00000000">
      <w:pPr>
        <w:spacing w:after="0"/>
        <w:jc w:val="center"/>
      </w:pPr>
      <w:r>
        <w:t>Місто: Запоріжжя</w:t>
      </w:r>
    </w:p>
    <w:p w14:paraId="1FE797CD" w14:textId="77777777" w:rsidR="00127709" w:rsidRDefault="00000000">
      <w:pPr>
        <w:spacing w:after="240"/>
        <w:jc w:val="center"/>
      </w:pPr>
      <w:r>
        <w:t>31 Січня - 01 Лютого 2026</w:t>
      </w:r>
    </w:p>
    <w:p w14:paraId="12B75BDB" w14:textId="77777777" w:rsidR="00127709" w:rsidRDefault="00000000">
      <w:pPr>
        <w:pStyle w:val="Heading1"/>
        <w:jc w:val="center"/>
      </w:pPr>
      <w:r>
        <w:t>251 Jazz-Funk Юніори 2 Solo Початківці Plus</w:t>
      </w:r>
    </w:p>
    <w:p w14:paraId="1F4BA5DF" w14:textId="77777777" w:rsidR="00127709" w:rsidRDefault="00000000">
      <w:pPr>
        <w:pStyle w:val="Heading2"/>
      </w:pPr>
      <w:r>
        <w:t>Фінал</w:t>
      </w:r>
    </w:p>
    <w:p w14:paraId="3427102A" w14:textId="77777777" w:rsidR="00127709" w:rsidRDefault="00000000">
      <w:pPr>
        <w:spacing w:after="0"/>
      </w:pPr>
      <w:r>
        <w:t>Суддівська колегія:</w:t>
      </w:r>
    </w:p>
    <w:p w14:paraId="59A3DEEB" w14:textId="77777777" w:rsidR="00127709" w:rsidRDefault="00000000">
      <w:pPr>
        <w:spacing w:after="0"/>
      </w:pPr>
      <w:r>
        <w:t>A - KATiA (Чернігів)</w:t>
      </w:r>
    </w:p>
    <w:p w14:paraId="7EABB808" w14:textId="77777777" w:rsidR="00127709" w:rsidRDefault="00000000">
      <w:pPr>
        <w:spacing w:after="0"/>
      </w:pPr>
      <w:r>
        <w:t>B - Марія Chirva (Київ)</w:t>
      </w:r>
    </w:p>
    <w:p w14:paraId="1CC002DE" w14:textId="77777777" w:rsidR="00127709" w:rsidRDefault="00000000">
      <w:pPr>
        <w:spacing w:after="0"/>
      </w:pPr>
      <w:r>
        <w:t>C - Сидорцова Яна</w:t>
      </w:r>
    </w:p>
    <w:p w14:paraId="0D3AD126" w14:textId="77777777" w:rsidR="00127709" w:rsidRDefault="00000000">
      <w:pPr>
        <w:spacing w:after="0"/>
      </w:pPr>
      <w:r>
        <w:t>D - Шаповалова Тетяна</w:t>
      </w:r>
    </w:p>
    <w:p w14:paraId="247651C2" w14:textId="77777777" w:rsidR="00127709" w:rsidRDefault="00000000">
      <w:pPr>
        <w:spacing w:after="0"/>
      </w:pPr>
      <w:r>
        <w:t>E - Альона Міщенко</w:t>
      </w:r>
    </w:p>
    <w:p w14:paraId="6A2B46BB" w14:textId="77777777" w:rsidR="00127709" w:rsidRDefault="00000000">
      <w:pPr>
        <w:spacing w:after="0"/>
      </w:pPr>
      <w:r>
        <w:t>F - Олена Рубан</w:t>
      </w:r>
    </w:p>
    <w:p w14:paraId="19456A2C" w14:textId="77777777" w:rsidR="00127709" w:rsidRDefault="00000000">
      <w:pPr>
        <w:spacing w:after="0"/>
      </w:pPr>
      <w:r>
        <w:t>G - Дар`я Алексашина</w:t>
      </w:r>
    </w:p>
    <w:p w14:paraId="1706E597" w14:textId="77777777" w:rsidR="00127709" w:rsidRDefault="00127709">
      <w:pPr>
        <w:spacing w:after="120"/>
      </w:pPr>
    </w:p>
    <w:p w14:paraId="7EA28FE5" w14:textId="77777777" w:rsidR="00127709" w:rsidRDefault="00000000">
      <w:r>
        <w:t>Результати:</w:t>
      </w:r>
    </w:p>
    <w:p w14:paraId="3D772D51" w14:textId="77777777" w:rsidR="00127709" w:rsidRDefault="00000000">
      <w:pPr>
        <w:pStyle w:val="ListNumber"/>
      </w:pPr>
      <w:r>
        <w:t>#26 Злата Чорноброва - 1 місце</w:t>
      </w:r>
    </w:p>
    <w:p w14:paraId="20125046" w14:textId="77777777" w:rsidR="00127709" w:rsidRDefault="00000000">
      <w:pPr>
        <w:pStyle w:val="ListNumber"/>
      </w:pPr>
      <w:r>
        <w:t>#417 Христина Турчина - 1 місце</w:t>
      </w:r>
    </w:p>
    <w:p w14:paraId="799E4AB8" w14:textId="77777777" w:rsidR="00127709" w:rsidRDefault="00000000">
      <w:pPr>
        <w:pStyle w:val="ListNumber"/>
      </w:pPr>
      <w:r>
        <w:t>#403 Аліса Завражна - 1 місце</w:t>
      </w:r>
    </w:p>
    <w:p w14:paraId="48A56503" w14:textId="77777777" w:rsidR="00127709" w:rsidRDefault="00000000">
      <w:pPr>
        <w:pStyle w:val="ListNumber"/>
      </w:pPr>
      <w:r>
        <w:t>#391 Софія Подус - 1 місце</w:t>
      </w:r>
    </w:p>
    <w:p w14:paraId="0C20FAC9" w14:textId="77777777" w:rsidR="00127709" w:rsidRDefault="00000000">
      <w:pPr>
        <w:pStyle w:val="ListNumber"/>
      </w:pPr>
      <w:r>
        <w:t>#256 Кіра Коптєва - 1 місце</w:t>
      </w:r>
    </w:p>
    <w:p w14:paraId="6841AA90" w14:textId="77777777" w:rsidR="00127709" w:rsidRDefault="00000000">
      <w:pPr>
        <w:pStyle w:val="ListNumber"/>
      </w:pPr>
      <w:r>
        <w:t>#409 Злата Паршина - 1 місце</w:t>
      </w:r>
    </w:p>
    <w:p w14:paraId="3A394355" w14:textId="77777777" w:rsidR="00127709" w:rsidRDefault="00000000">
      <w:pPr>
        <w:pStyle w:val="ListNumber"/>
      </w:pPr>
      <w:r>
        <w:t>#334 Мілана Салія - 1 місце</w:t>
      </w:r>
    </w:p>
    <w:p w14:paraId="41D8F8BC" w14:textId="77777777" w:rsidR="00127709" w:rsidRDefault="00000000">
      <w:pPr>
        <w:pStyle w:val="ListNumber"/>
      </w:pPr>
      <w:r>
        <w:t>#312 Ганна Копалець - 1 місце</w:t>
      </w:r>
    </w:p>
    <w:p w14:paraId="3BCB0A81" w14:textId="77777777" w:rsidR="00127709" w:rsidRDefault="00000000">
      <w:pPr>
        <w:pStyle w:val="ListNumber"/>
      </w:pPr>
      <w:r>
        <w:t>#246 Аліна Біла - 1 місце</w:t>
      </w:r>
    </w:p>
    <w:p w14:paraId="775ED844" w14:textId="77777777" w:rsidR="00127709" w:rsidRDefault="00000000">
      <w:pPr>
        <w:pStyle w:val="ListNumber"/>
      </w:pPr>
      <w:r>
        <w:t>#115 Поліна Коваль - 1 місце</w:t>
      </w:r>
    </w:p>
    <w:p w14:paraId="0C9BAE01" w14:textId="77777777" w:rsidR="00127709" w:rsidRDefault="00000000">
      <w:pPr>
        <w:pStyle w:val="ListNumber"/>
      </w:pPr>
      <w:r>
        <w:t>#342 Валерія Третяк - 1 місце</w:t>
      </w:r>
    </w:p>
    <w:p w14:paraId="4B6F153C" w14:textId="77777777" w:rsidR="00127709" w:rsidRDefault="00000000">
      <w:pPr>
        <w:pStyle w:val="ListNumber"/>
      </w:pPr>
      <w:r>
        <w:t>#269 Ксенія Седінкіна - 1 місце</w:t>
      </w:r>
    </w:p>
    <w:p w14:paraId="7F8E7376" w14:textId="77777777" w:rsidR="00127709" w:rsidRDefault="00000000">
      <w:pPr>
        <w:pStyle w:val="ListNumber"/>
      </w:pPr>
      <w:r>
        <w:t>#167 Марія Швець - 1 місце</w:t>
      </w:r>
    </w:p>
    <w:p w14:paraId="16F07FD0" w14:textId="77777777" w:rsidR="00127709" w:rsidRDefault="00000000">
      <w:pPr>
        <w:pStyle w:val="ListNumber"/>
      </w:pPr>
      <w:r>
        <w:t>#164 Єва Черкасова - 1 місце</w:t>
      </w:r>
    </w:p>
    <w:p w14:paraId="2364117A" w14:textId="77777777" w:rsidR="00127709" w:rsidRDefault="00000000">
      <w:pPr>
        <w:pStyle w:val="ListNumber"/>
      </w:pPr>
      <w:r>
        <w:t>#95 Вероніка Вороніна - 1 місце</w:t>
      </w:r>
    </w:p>
    <w:p w14:paraId="50FF30AA" w14:textId="77777777" w:rsidR="00127709" w:rsidRDefault="00000000">
      <w:pPr>
        <w:pStyle w:val="ListNumber"/>
      </w:pPr>
      <w:r>
        <w:t>#285 Міа Плотнікова - 1 місце</w:t>
      </w:r>
    </w:p>
    <w:p w14:paraId="68FABE33" w14:textId="77777777" w:rsidR="00127709" w:rsidRDefault="00000000">
      <w:pPr>
        <w:pStyle w:val="ListNumber"/>
      </w:pPr>
      <w:r>
        <w:t>#141 Вероніка Пилипенко - 1 місце</w:t>
      </w:r>
    </w:p>
    <w:p w14:paraId="765F9F90" w14:textId="77777777" w:rsidR="00127709" w:rsidRDefault="00000000">
      <w:pPr>
        <w:pStyle w:val="ListNumber"/>
      </w:pPr>
      <w:r>
        <w:t>#22 Марія Красотіна - 2 місце</w:t>
      </w:r>
    </w:p>
    <w:p w14:paraId="4D794CE0" w14:textId="77777777" w:rsidR="00127709" w:rsidRDefault="00000000">
      <w:pPr>
        <w:pStyle w:val="ListNumber"/>
      </w:pPr>
      <w:r>
        <w:t>#10 Аліса Бейда - 2 місце</w:t>
      </w:r>
    </w:p>
    <w:p w14:paraId="41870710" w14:textId="77777777" w:rsidR="00127709" w:rsidRDefault="00000000">
      <w:pPr>
        <w:pStyle w:val="ListNumber"/>
      </w:pPr>
      <w:r>
        <w:t>#268 Ксенія Самусенко - 2 місце</w:t>
      </w:r>
    </w:p>
    <w:p w14:paraId="7426DAE8" w14:textId="77777777" w:rsidR="00127709" w:rsidRDefault="00000000">
      <w:pPr>
        <w:pStyle w:val="ListNumber"/>
      </w:pPr>
      <w:r>
        <w:lastRenderedPageBreak/>
        <w:t>#155 Валерія Соловйова - 2 місце</w:t>
      </w:r>
    </w:p>
    <w:p w14:paraId="11A8FE47" w14:textId="77777777" w:rsidR="00127709" w:rsidRDefault="00000000">
      <w:pPr>
        <w:pStyle w:val="ListNumber"/>
      </w:pPr>
      <w:r>
        <w:t>#92 Анастасія Ващенко - 2 місце</w:t>
      </w:r>
    </w:p>
    <w:p w14:paraId="1B2FB759" w14:textId="77777777" w:rsidR="00127709" w:rsidRDefault="00000000">
      <w:pPr>
        <w:pStyle w:val="ListNumber"/>
      </w:pPr>
      <w:r>
        <w:t>#61 Поліна Лозовенко - 2 місце</w:t>
      </w:r>
    </w:p>
    <w:p w14:paraId="109984BC" w14:textId="77777777" w:rsidR="00127709" w:rsidRDefault="00000000">
      <w:pPr>
        <w:pStyle w:val="ListNumber"/>
      </w:pPr>
      <w:r>
        <w:t>#410 Олександра. Петрікіна - 2 місце</w:t>
      </w:r>
    </w:p>
    <w:p w14:paraId="6C85EAFF" w14:textId="77777777" w:rsidR="00127709" w:rsidRDefault="00000000">
      <w:pPr>
        <w:pStyle w:val="ListNumber"/>
      </w:pPr>
      <w:r>
        <w:t>#402 Софія Жедік - 2 місце</w:t>
      </w:r>
    </w:p>
    <w:p w14:paraId="68953C82" w14:textId="77777777" w:rsidR="00127709" w:rsidRDefault="00000000">
      <w:pPr>
        <w:pStyle w:val="ListNumber"/>
      </w:pPr>
      <w:r>
        <w:t>#401 Аріна Доновська - 2 місце</w:t>
      </w:r>
    </w:p>
    <w:p w14:paraId="403F3B71" w14:textId="77777777" w:rsidR="00127709" w:rsidRDefault="00000000">
      <w:pPr>
        <w:pStyle w:val="ListNumber"/>
      </w:pPr>
      <w:r>
        <w:t>#271 Кира Твердохліб - 2 місце</w:t>
      </w:r>
    </w:p>
    <w:p w14:paraId="54D82D53" w14:textId="77777777" w:rsidR="00127709" w:rsidRDefault="00000000">
      <w:pPr>
        <w:pStyle w:val="ListNumber"/>
      </w:pPr>
      <w:r>
        <w:t>#67 Вероніка Піхотенко - 2 місце</w:t>
      </w:r>
    </w:p>
    <w:p w14:paraId="044FA9BD" w14:textId="77777777" w:rsidR="00127709" w:rsidRDefault="00000000">
      <w:pPr>
        <w:pStyle w:val="ListNumber"/>
      </w:pPr>
      <w:r>
        <w:t>#168 Вікторія Шевченко - 2 місце</w:t>
      </w:r>
    </w:p>
    <w:p w14:paraId="7F2F704D" w14:textId="77777777" w:rsidR="00127709" w:rsidRDefault="00000000">
      <w:pPr>
        <w:pStyle w:val="ListNumber"/>
      </w:pPr>
      <w:r>
        <w:t>#99 Милана Груша - 2 місце</w:t>
      </w:r>
    </w:p>
    <w:p w14:paraId="59F44676" w14:textId="77777777" w:rsidR="00127709" w:rsidRDefault="00000000">
      <w:pPr>
        <w:pStyle w:val="ListNumber"/>
      </w:pPr>
      <w:r>
        <w:t>#413 Анастасія Пузан - 2 місце</w:t>
      </w:r>
    </w:p>
    <w:p w14:paraId="0B400CE3" w14:textId="77777777" w:rsidR="00127709" w:rsidRDefault="00000000">
      <w:pPr>
        <w:pStyle w:val="ListNumber"/>
      </w:pPr>
      <w:r>
        <w:t>#326 Дарʼя Павленко - 2 місце</w:t>
      </w:r>
    </w:p>
    <w:p w14:paraId="333B2925" w14:textId="77777777" w:rsidR="00127709" w:rsidRDefault="00000000">
      <w:pPr>
        <w:pStyle w:val="ListNumber"/>
      </w:pPr>
      <w:r>
        <w:t>#288 Олеся Холодило - 2 місце</w:t>
      </w:r>
    </w:p>
    <w:p w14:paraId="7FA6519F" w14:textId="77777777" w:rsidR="00127709" w:rsidRDefault="00000000">
      <w:pPr>
        <w:pStyle w:val="ListNumber"/>
      </w:pPr>
      <w:r>
        <w:t>#143 Поліна Поливанюк - 2 місце</w:t>
      </w:r>
    </w:p>
    <w:p w14:paraId="2A963128" w14:textId="77777777" w:rsidR="00127709" w:rsidRDefault="00000000">
      <w:pPr>
        <w:pStyle w:val="ListNumber"/>
      </w:pPr>
      <w:r>
        <w:t>#90 Анна Буряк - 3 місце</w:t>
      </w:r>
    </w:p>
    <w:p w14:paraId="5EE890B0" w14:textId="77777777" w:rsidR="00127709" w:rsidRDefault="00000000">
      <w:pPr>
        <w:pStyle w:val="ListNumber"/>
      </w:pPr>
      <w:r>
        <w:t>#277 Анастасія Христоєва - 3 місце</w:t>
      </w:r>
    </w:p>
    <w:p w14:paraId="1B03A2E1" w14:textId="77777777" w:rsidR="00127709" w:rsidRDefault="00000000">
      <w:pPr>
        <w:pStyle w:val="ListNumber"/>
      </w:pPr>
      <w:r>
        <w:t>#139 Варвара Похилько - 3 місце</w:t>
      </w:r>
    </w:p>
    <w:p w14:paraId="758C5DA3" w14:textId="77777777" w:rsidR="00127709" w:rsidRDefault="00000000">
      <w:pPr>
        <w:pStyle w:val="ListNumber"/>
      </w:pPr>
      <w:r>
        <w:t>#45 Ксенія Умерова - 3 місце</w:t>
      </w:r>
    </w:p>
    <w:p w14:paraId="24F1367E" w14:textId="77777777" w:rsidR="00127709" w:rsidRDefault="00000000">
      <w:pPr>
        <w:pStyle w:val="ListNumber"/>
      </w:pPr>
      <w:r>
        <w:t>#11 Вероніка Ковпей - 3 місце</w:t>
      </w:r>
    </w:p>
    <w:p w14:paraId="54C4586A" w14:textId="77777777" w:rsidR="00127709" w:rsidRDefault="00000000">
      <w:pPr>
        <w:pStyle w:val="ListNumber"/>
      </w:pPr>
      <w:r>
        <w:t>#166 Ксенія Швігл - 3 місце</w:t>
      </w:r>
    </w:p>
    <w:p w14:paraId="0B80AFC8" w14:textId="77777777" w:rsidR="00127709" w:rsidRDefault="00000000">
      <w:pPr>
        <w:pStyle w:val="ListNumber"/>
      </w:pPr>
      <w:r>
        <w:t>#54 Єлизавета Дудецька - 3 місце</w:t>
      </w:r>
    </w:p>
    <w:p w14:paraId="62E433E4" w14:textId="77777777" w:rsidR="00127709" w:rsidRDefault="00000000">
      <w:pPr>
        <w:pStyle w:val="ListNumber"/>
      </w:pPr>
      <w:r>
        <w:t>#287 Анна Устимчик - 3 місце</w:t>
      </w:r>
    </w:p>
    <w:p w14:paraId="67A7A06C" w14:textId="77777777" w:rsidR="00127709" w:rsidRDefault="00000000">
      <w:pPr>
        <w:pStyle w:val="ListNumber"/>
      </w:pPr>
      <w:r>
        <w:t>#118 Софія Кондрашова - 3 місце</w:t>
      </w:r>
    </w:p>
    <w:p w14:paraId="24C22CF9" w14:textId="77777777" w:rsidR="00127709" w:rsidRDefault="00000000">
      <w:pPr>
        <w:pStyle w:val="ListNumber"/>
      </w:pPr>
      <w:r>
        <w:t>#114 Єва Кас`ян - 3 місце</w:t>
      </w:r>
    </w:p>
    <w:p w14:paraId="484408D9" w14:textId="77777777" w:rsidR="00127709" w:rsidRDefault="00000000">
      <w:pPr>
        <w:pStyle w:val="ListNumber"/>
      </w:pPr>
      <w:r>
        <w:t>#138 Крістіна Нефьодова - 3 місце</w:t>
      </w:r>
    </w:p>
    <w:p w14:paraId="7514561A" w14:textId="77777777" w:rsidR="00127709" w:rsidRDefault="00000000">
      <w:pPr>
        <w:pStyle w:val="ListNumber"/>
      </w:pPr>
      <w:r>
        <w:t>#113 Вячеслава Калюта - 3 місце</w:t>
      </w:r>
    </w:p>
    <w:p w14:paraId="28382B84" w14:textId="77777777" w:rsidR="00127709" w:rsidRDefault="00000000">
      <w:pPr>
        <w:pStyle w:val="ListNumber"/>
      </w:pPr>
      <w:r>
        <w:t>#300 Майя Демченко - 3 місце</w:t>
      </w:r>
    </w:p>
    <w:p w14:paraId="0DEA3B67" w14:textId="77777777" w:rsidR="00127709" w:rsidRDefault="00000000">
      <w:pPr>
        <w:pStyle w:val="ListNumber"/>
      </w:pPr>
      <w:r>
        <w:t>#254 Анна Камкова - 3 місце</w:t>
      </w:r>
    </w:p>
    <w:p w14:paraId="6DF586BA" w14:textId="77777777" w:rsidR="00127709" w:rsidRDefault="00000000">
      <w:pPr>
        <w:pStyle w:val="ListNumber"/>
      </w:pPr>
      <w:r>
        <w:t>#235 Марія Левченко - 3 місце</w:t>
      </w:r>
    </w:p>
    <w:p w14:paraId="7F3E8321" w14:textId="77777777" w:rsidR="00127709" w:rsidRDefault="00000000">
      <w:pPr>
        <w:pStyle w:val="ListNumber"/>
      </w:pPr>
      <w:r>
        <w:t>#130 Поліна Маруніч - 3 місце</w:t>
      </w:r>
    </w:p>
    <w:p w14:paraId="1C39890B" w14:textId="77777777" w:rsidR="00127709" w:rsidRDefault="00127709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127709" w14:paraId="5A17EDB3" w14:textId="77777777" w:rsidTr="001277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64B2ECE" w14:textId="77777777" w:rsidR="00127709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6D4F7D6F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1D8BFB0B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1E2AA83E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658524CB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3FE16A85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45C043F0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7BFB1CEF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6B91F95A" w14:textId="77777777" w:rsidR="00127709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127709" w14:paraId="2643284E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306DD8B" w14:textId="77777777" w:rsidR="00127709" w:rsidRDefault="00000000">
            <w:pPr>
              <w:jc w:val="center"/>
            </w:pPr>
            <w:r>
              <w:t>26</w:t>
            </w:r>
          </w:p>
        </w:tc>
        <w:tc>
          <w:tcPr>
            <w:tcW w:w="1040" w:type="dxa"/>
          </w:tcPr>
          <w:p w14:paraId="196DFE75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BC783A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011890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C2038B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D0EC1F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A33EBBB" w14:textId="50851CD7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4E75E5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B1A2D2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0832A610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96E0AD4" w14:textId="77777777" w:rsidR="00127709" w:rsidRDefault="00000000">
            <w:pPr>
              <w:jc w:val="center"/>
            </w:pPr>
            <w:r>
              <w:t>417</w:t>
            </w:r>
          </w:p>
        </w:tc>
        <w:tc>
          <w:tcPr>
            <w:tcW w:w="1040" w:type="dxa"/>
          </w:tcPr>
          <w:p w14:paraId="0DA266B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4A81E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7670A9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70ECE4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0C37D6" w14:textId="0D595DAF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5C6CF8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7135BA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CAF328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2A515CFE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A1963B2" w14:textId="77777777" w:rsidR="00127709" w:rsidRDefault="00000000">
            <w:pPr>
              <w:jc w:val="center"/>
            </w:pPr>
            <w:r>
              <w:t>403</w:t>
            </w:r>
          </w:p>
        </w:tc>
        <w:tc>
          <w:tcPr>
            <w:tcW w:w="1040" w:type="dxa"/>
          </w:tcPr>
          <w:p w14:paraId="5B1259C3" w14:textId="188FB2C0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A0A6D39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D0D065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7B8066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9DA610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9C8370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0F5102B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47A13AC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02DED2C3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E6935E6" w14:textId="77777777" w:rsidR="00127709" w:rsidRDefault="00000000">
            <w:pPr>
              <w:jc w:val="center"/>
            </w:pPr>
            <w:r>
              <w:t>391</w:t>
            </w:r>
          </w:p>
        </w:tc>
        <w:tc>
          <w:tcPr>
            <w:tcW w:w="1040" w:type="dxa"/>
          </w:tcPr>
          <w:p w14:paraId="75455FD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179B5A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3ADB0E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DF2669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560D7A" w14:textId="4E4ADA63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B4FCB03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F2C1166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8A451B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0FF60D75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948460D" w14:textId="77777777" w:rsidR="00127709" w:rsidRDefault="00000000">
            <w:pPr>
              <w:jc w:val="center"/>
            </w:pPr>
            <w:r>
              <w:t>256</w:t>
            </w:r>
          </w:p>
        </w:tc>
        <w:tc>
          <w:tcPr>
            <w:tcW w:w="1040" w:type="dxa"/>
          </w:tcPr>
          <w:p w14:paraId="24B437F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D2F384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7D4D61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24E5C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18ECA9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DFF0CE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C9DB72E" w14:textId="74F0AAB7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893654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7FDF1002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D6F0C48" w14:textId="77777777" w:rsidR="00127709" w:rsidRDefault="00000000">
            <w:pPr>
              <w:jc w:val="center"/>
            </w:pPr>
            <w:r>
              <w:t>409</w:t>
            </w:r>
          </w:p>
        </w:tc>
        <w:tc>
          <w:tcPr>
            <w:tcW w:w="1040" w:type="dxa"/>
          </w:tcPr>
          <w:p w14:paraId="58370AA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29FD905" w14:textId="4DDCDB51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9556B6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D075A4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1EAD7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9F22C29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A9510F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B9899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343020C0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B760D7F" w14:textId="77777777" w:rsidR="00127709" w:rsidRDefault="00000000">
            <w:pPr>
              <w:jc w:val="center"/>
            </w:pPr>
            <w:r>
              <w:t>334</w:t>
            </w:r>
          </w:p>
        </w:tc>
        <w:tc>
          <w:tcPr>
            <w:tcW w:w="1040" w:type="dxa"/>
          </w:tcPr>
          <w:p w14:paraId="6AF082D9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7D8A42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D1D9C5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04B13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30E85FC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F36DE9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70598EE" w14:textId="3F8D6A54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CC888AC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386859AC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5653FBD" w14:textId="77777777" w:rsidR="00127709" w:rsidRDefault="00000000">
            <w:pPr>
              <w:jc w:val="center"/>
            </w:pPr>
            <w:r>
              <w:t>312</w:t>
            </w:r>
          </w:p>
        </w:tc>
        <w:tc>
          <w:tcPr>
            <w:tcW w:w="1040" w:type="dxa"/>
          </w:tcPr>
          <w:p w14:paraId="084B1546" w14:textId="1F33A85C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7BC93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EE311F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834A8B6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393DA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A004E2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8C3C18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8E4464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02D04E31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644F374" w14:textId="77777777" w:rsidR="00127709" w:rsidRDefault="00000000">
            <w:pPr>
              <w:jc w:val="center"/>
            </w:pPr>
            <w:r>
              <w:t>246</w:t>
            </w:r>
          </w:p>
        </w:tc>
        <w:tc>
          <w:tcPr>
            <w:tcW w:w="1040" w:type="dxa"/>
          </w:tcPr>
          <w:p w14:paraId="6E3C660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E241AC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A24092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7FF43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C97E2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2FAA97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5450724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42FA4C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4977164B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C546B9F" w14:textId="77777777" w:rsidR="00127709" w:rsidRDefault="00000000">
            <w:pPr>
              <w:jc w:val="center"/>
            </w:pPr>
            <w:r>
              <w:t>115</w:t>
            </w:r>
          </w:p>
        </w:tc>
        <w:tc>
          <w:tcPr>
            <w:tcW w:w="1040" w:type="dxa"/>
          </w:tcPr>
          <w:p w14:paraId="1DB1609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8D4848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BECF24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17EEB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2E3A5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1814DF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897AF5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2EEE4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45D79F10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89F1D8D" w14:textId="77777777" w:rsidR="00127709" w:rsidRDefault="00000000">
            <w:pPr>
              <w:jc w:val="center"/>
            </w:pPr>
            <w:r>
              <w:lastRenderedPageBreak/>
              <w:t>342</w:t>
            </w:r>
          </w:p>
        </w:tc>
        <w:tc>
          <w:tcPr>
            <w:tcW w:w="1040" w:type="dxa"/>
          </w:tcPr>
          <w:p w14:paraId="0B3D900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3CC16D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7961BD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B5DA3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F827B0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BB5A03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1D0496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E9DC69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5AD5F029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BFE0259" w14:textId="77777777" w:rsidR="00127709" w:rsidRDefault="00000000">
            <w:pPr>
              <w:jc w:val="center"/>
            </w:pPr>
            <w:r>
              <w:t>269</w:t>
            </w:r>
          </w:p>
        </w:tc>
        <w:tc>
          <w:tcPr>
            <w:tcW w:w="1040" w:type="dxa"/>
          </w:tcPr>
          <w:p w14:paraId="5AAD12D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CB94595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AF3FC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02F205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AF8A26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F7AA8A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FA5C039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4CC409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22740C52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C6B4DE7" w14:textId="77777777" w:rsidR="00127709" w:rsidRDefault="00000000">
            <w:pPr>
              <w:jc w:val="center"/>
            </w:pPr>
            <w:r>
              <w:t>167</w:t>
            </w:r>
          </w:p>
        </w:tc>
        <w:tc>
          <w:tcPr>
            <w:tcW w:w="1040" w:type="dxa"/>
          </w:tcPr>
          <w:p w14:paraId="1B987E2C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42D1D0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1BE59A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E8113A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8DD022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1A798DB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5A006D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733348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28931263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9096C5F" w14:textId="77777777" w:rsidR="00127709" w:rsidRDefault="00000000">
            <w:pPr>
              <w:jc w:val="center"/>
            </w:pPr>
            <w:r>
              <w:t>164</w:t>
            </w:r>
          </w:p>
        </w:tc>
        <w:tc>
          <w:tcPr>
            <w:tcW w:w="1040" w:type="dxa"/>
          </w:tcPr>
          <w:p w14:paraId="598F5665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AF2516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28FDA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897126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6A90E0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E8CB10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670757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3575635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1DB2EA72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D351F5B" w14:textId="77777777" w:rsidR="00127709" w:rsidRDefault="00000000">
            <w:pPr>
              <w:jc w:val="center"/>
            </w:pPr>
            <w:r>
              <w:t>95</w:t>
            </w:r>
          </w:p>
        </w:tc>
        <w:tc>
          <w:tcPr>
            <w:tcW w:w="1040" w:type="dxa"/>
          </w:tcPr>
          <w:p w14:paraId="6A00B32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7E6023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DEFB50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01689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1177EB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D6616D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0870B7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7CF1059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653CFA06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3D8CF28" w14:textId="77777777" w:rsidR="00127709" w:rsidRDefault="00000000">
            <w:pPr>
              <w:jc w:val="center"/>
            </w:pPr>
            <w:r>
              <w:t>285</w:t>
            </w:r>
          </w:p>
        </w:tc>
        <w:tc>
          <w:tcPr>
            <w:tcW w:w="1040" w:type="dxa"/>
          </w:tcPr>
          <w:p w14:paraId="5F90372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A9FC1B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D80D7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48A0CC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F186FF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78BB8B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638F1A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19AA87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127709" w14:paraId="477A9EA5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F50A57F" w14:textId="77777777" w:rsidR="00127709" w:rsidRDefault="00000000">
            <w:pPr>
              <w:jc w:val="center"/>
            </w:pPr>
            <w:r>
              <w:t>141</w:t>
            </w:r>
          </w:p>
        </w:tc>
        <w:tc>
          <w:tcPr>
            <w:tcW w:w="1040" w:type="dxa"/>
          </w:tcPr>
          <w:p w14:paraId="03E9F9D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2236F8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47A322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EE3178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90963B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84331A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4D3D8A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E2AB54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27709" w14:paraId="4A2CF4AF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24FF06" w14:textId="77777777" w:rsidR="00127709" w:rsidRDefault="00000000">
            <w:pPr>
              <w:jc w:val="center"/>
            </w:pPr>
            <w:r>
              <w:t>22</w:t>
            </w:r>
          </w:p>
        </w:tc>
        <w:tc>
          <w:tcPr>
            <w:tcW w:w="1040" w:type="dxa"/>
          </w:tcPr>
          <w:p w14:paraId="1458764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0BE4741" w14:textId="5F204274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C04AB3" w14:textId="35505E11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1FE96CE" w14:textId="0A2CDF71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EEC5E9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F67796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56AB6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5FB710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0A96CF4E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9B3CC3E" w14:textId="77777777" w:rsidR="00127709" w:rsidRDefault="00000000">
            <w:pPr>
              <w:jc w:val="center"/>
            </w:pPr>
            <w:r>
              <w:t>10</w:t>
            </w:r>
          </w:p>
        </w:tc>
        <w:tc>
          <w:tcPr>
            <w:tcW w:w="1040" w:type="dxa"/>
          </w:tcPr>
          <w:p w14:paraId="41AF4B3A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CE5CEB4" w14:textId="5ADD318F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737B90B" w14:textId="4060624C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FC292F8" w14:textId="5E0CA7EE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68D01D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A8D905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E65834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D2A87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3E294DE8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69B9B9B" w14:textId="77777777" w:rsidR="00127709" w:rsidRDefault="00000000">
            <w:pPr>
              <w:jc w:val="center"/>
            </w:pPr>
            <w:r>
              <w:t>268</w:t>
            </w:r>
          </w:p>
        </w:tc>
        <w:tc>
          <w:tcPr>
            <w:tcW w:w="1040" w:type="dxa"/>
          </w:tcPr>
          <w:p w14:paraId="2AAD72F6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1FFF3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58DBAA3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93DF62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9180DA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AD0AC50" w14:textId="7AC089A7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26F617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5F9E093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7AD380AB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19E8357" w14:textId="77777777" w:rsidR="00127709" w:rsidRDefault="00000000">
            <w:pPr>
              <w:jc w:val="center"/>
            </w:pPr>
            <w:r>
              <w:t>155</w:t>
            </w:r>
          </w:p>
        </w:tc>
        <w:tc>
          <w:tcPr>
            <w:tcW w:w="1040" w:type="dxa"/>
          </w:tcPr>
          <w:p w14:paraId="4921741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36EE415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030B1AC" w14:textId="5BB9EA2B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71D0E9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C5A17A" w14:textId="2E36746D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8D0B15E" w14:textId="4D3FD919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9313A25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904C7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035FAE79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EFC2CD7" w14:textId="77777777" w:rsidR="00127709" w:rsidRDefault="00000000">
            <w:pPr>
              <w:jc w:val="center"/>
            </w:pPr>
            <w:r>
              <w:t>92</w:t>
            </w:r>
          </w:p>
        </w:tc>
        <w:tc>
          <w:tcPr>
            <w:tcW w:w="1040" w:type="dxa"/>
          </w:tcPr>
          <w:p w14:paraId="4B50EC6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A890885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18DAD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2913690" w14:textId="19C73545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E709E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73C9B8" w14:textId="390A1F38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60E79C7" w14:textId="7C19B6A4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4628A4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15C8E537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8B501FF" w14:textId="77777777" w:rsidR="00127709" w:rsidRDefault="00000000">
            <w:pPr>
              <w:jc w:val="center"/>
            </w:pPr>
            <w:r>
              <w:t>61</w:t>
            </w:r>
          </w:p>
        </w:tc>
        <w:tc>
          <w:tcPr>
            <w:tcW w:w="1040" w:type="dxa"/>
          </w:tcPr>
          <w:p w14:paraId="231A434B" w14:textId="3DCCFE76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1945BC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92B33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DF24CD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37A20A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F42A27E" w14:textId="5AACCCA0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A60AC1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9B6D2F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36A41644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70E3663" w14:textId="77777777" w:rsidR="00127709" w:rsidRDefault="00000000">
            <w:pPr>
              <w:jc w:val="center"/>
            </w:pPr>
            <w:r>
              <w:t>410</w:t>
            </w:r>
          </w:p>
        </w:tc>
        <w:tc>
          <w:tcPr>
            <w:tcW w:w="1040" w:type="dxa"/>
          </w:tcPr>
          <w:p w14:paraId="574951C6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2D302A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419A5D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6FB4B5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1874C6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8C1EC2" w14:textId="68129E0E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084C98C" w14:textId="0112F3A6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34EE3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24CB1A68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FF6F775" w14:textId="77777777" w:rsidR="00127709" w:rsidRDefault="00000000">
            <w:pPr>
              <w:jc w:val="center"/>
            </w:pPr>
            <w:r>
              <w:t>402</w:t>
            </w:r>
          </w:p>
        </w:tc>
        <w:tc>
          <w:tcPr>
            <w:tcW w:w="1040" w:type="dxa"/>
          </w:tcPr>
          <w:p w14:paraId="50802BA7" w14:textId="2F946931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01791F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346901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12650C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BB5B05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79FC19B" w14:textId="3148EBBB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6D33BA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0A3BE6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4237EA98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EC0BDBC" w14:textId="77777777" w:rsidR="00127709" w:rsidRDefault="00000000">
            <w:pPr>
              <w:jc w:val="center"/>
            </w:pPr>
            <w:r>
              <w:t>401</w:t>
            </w:r>
          </w:p>
        </w:tc>
        <w:tc>
          <w:tcPr>
            <w:tcW w:w="1040" w:type="dxa"/>
          </w:tcPr>
          <w:p w14:paraId="633B8BE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E72303B" w14:textId="64A3DD35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DB148C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5412819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FAC170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7FC607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80E08C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D72A52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66DFF000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62F9FFC" w14:textId="77777777" w:rsidR="00127709" w:rsidRDefault="00000000">
            <w:pPr>
              <w:jc w:val="center"/>
            </w:pPr>
            <w:r>
              <w:t>271</w:t>
            </w:r>
          </w:p>
        </w:tc>
        <w:tc>
          <w:tcPr>
            <w:tcW w:w="1040" w:type="dxa"/>
          </w:tcPr>
          <w:p w14:paraId="1C196D6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687B13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EA62A7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7B762B4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1528701" w14:textId="6B0D1D51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61215B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D70975" w14:textId="0C197AA7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A92A564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6B5248D1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80727D0" w14:textId="77777777" w:rsidR="00127709" w:rsidRDefault="00000000">
            <w:pPr>
              <w:jc w:val="center"/>
            </w:pPr>
            <w:r>
              <w:t>67</w:t>
            </w:r>
          </w:p>
        </w:tc>
        <w:tc>
          <w:tcPr>
            <w:tcW w:w="1040" w:type="dxa"/>
          </w:tcPr>
          <w:p w14:paraId="058F1B0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0D75F2" w14:textId="693E990A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572B5E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CB95BD2" w14:textId="12A6129D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E047FA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DA0EC0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18B8649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0AB6BC6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399CB504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EC07B7A" w14:textId="77777777" w:rsidR="00127709" w:rsidRDefault="00000000">
            <w:pPr>
              <w:jc w:val="center"/>
            </w:pPr>
            <w:r>
              <w:t>168</w:t>
            </w:r>
          </w:p>
        </w:tc>
        <w:tc>
          <w:tcPr>
            <w:tcW w:w="1040" w:type="dxa"/>
          </w:tcPr>
          <w:p w14:paraId="494DD36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B41FB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E3073CA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D6BF7C" w14:textId="04D0300F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07CCD3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EDA8B2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11949E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344089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4CDBB469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BD92DD9" w14:textId="77777777" w:rsidR="00127709" w:rsidRDefault="00000000">
            <w:pPr>
              <w:jc w:val="center"/>
            </w:pPr>
            <w:r>
              <w:t>99</w:t>
            </w:r>
          </w:p>
        </w:tc>
        <w:tc>
          <w:tcPr>
            <w:tcW w:w="1040" w:type="dxa"/>
          </w:tcPr>
          <w:p w14:paraId="65C0BE0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47682A" w14:textId="741F1C5E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473E7A2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D89D33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77F87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484864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B20852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9A1BCF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36582E1A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3A50812" w14:textId="77777777" w:rsidR="00127709" w:rsidRDefault="00000000">
            <w:pPr>
              <w:jc w:val="center"/>
            </w:pPr>
            <w:r>
              <w:t>413</w:t>
            </w:r>
          </w:p>
        </w:tc>
        <w:tc>
          <w:tcPr>
            <w:tcW w:w="1040" w:type="dxa"/>
          </w:tcPr>
          <w:p w14:paraId="0D3371E9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9A5A32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271E3A5" w14:textId="009650B9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636F2CD" w14:textId="18353447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50D95B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5354EE5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920709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C8D5DE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592DF7B3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FED6459" w14:textId="77777777" w:rsidR="00127709" w:rsidRDefault="00000000">
            <w:pPr>
              <w:jc w:val="center"/>
            </w:pPr>
            <w:r>
              <w:t>326</w:t>
            </w:r>
          </w:p>
        </w:tc>
        <w:tc>
          <w:tcPr>
            <w:tcW w:w="1040" w:type="dxa"/>
          </w:tcPr>
          <w:p w14:paraId="012FA06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B2A0CE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73DC03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703586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66350E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B24179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AAF6D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CC8C45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596457B3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384768D" w14:textId="77777777" w:rsidR="00127709" w:rsidRDefault="00000000">
            <w:pPr>
              <w:jc w:val="center"/>
            </w:pPr>
            <w:r>
              <w:t>288</w:t>
            </w:r>
          </w:p>
        </w:tc>
        <w:tc>
          <w:tcPr>
            <w:tcW w:w="1040" w:type="dxa"/>
          </w:tcPr>
          <w:p w14:paraId="1BC4E7FA" w14:textId="7D98D3D4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C0412B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501AA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31C514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0665F44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2618B1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321036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48DA79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127709" w14:paraId="502AFC00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9855F2A" w14:textId="77777777" w:rsidR="00127709" w:rsidRDefault="00000000">
            <w:pPr>
              <w:jc w:val="center"/>
            </w:pPr>
            <w:r>
              <w:t>143</w:t>
            </w:r>
          </w:p>
        </w:tc>
        <w:tc>
          <w:tcPr>
            <w:tcW w:w="1040" w:type="dxa"/>
          </w:tcPr>
          <w:p w14:paraId="0CA0D91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1B5844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B9F61D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7A5A9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CF21DB5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F6A943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6C454A6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4F0424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27709" w14:paraId="2E427626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C1268EA" w14:textId="77777777" w:rsidR="00127709" w:rsidRDefault="00000000">
            <w:pPr>
              <w:jc w:val="center"/>
            </w:pPr>
            <w:r>
              <w:t>90</w:t>
            </w:r>
          </w:p>
        </w:tc>
        <w:tc>
          <w:tcPr>
            <w:tcW w:w="1040" w:type="dxa"/>
          </w:tcPr>
          <w:p w14:paraId="094F957B" w14:textId="7AAC70EC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263333" w14:textId="57B6182D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87091D" w14:textId="132A884E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075725A" w14:textId="7F04DF85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4B0D836" w14:textId="0EB043C1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F637093" w14:textId="503BB38F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4E292E4" w14:textId="2BC231F8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32A0659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576ABD53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BB6659" w14:textId="77777777" w:rsidR="00127709" w:rsidRDefault="00000000">
            <w:pPr>
              <w:jc w:val="center"/>
            </w:pPr>
            <w:r>
              <w:t>277</w:t>
            </w:r>
          </w:p>
        </w:tc>
        <w:tc>
          <w:tcPr>
            <w:tcW w:w="1040" w:type="dxa"/>
          </w:tcPr>
          <w:p w14:paraId="1E52364E" w14:textId="31DAADD7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2FA1D3C" w14:textId="55334F91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0406AE6" w14:textId="52274EE6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251ED2C" w14:textId="386E633E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C046EE0" w14:textId="6777027D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1E629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5B80A53" w14:textId="3ED7020F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70EE1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127709" w14:paraId="13AF37D7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4EDF23E" w14:textId="77777777" w:rsidR="00127709" w:rsidRDefault="00000000">
            <w:pPr>
              <w:jc w:val="center"/>
            </w:pPr>
            <w:r>
              <w:t>139</w:t>
            </w:r>
          </w:p>
        </w:tc>
        <w:tc>
          <w:tcPr>
            <w:tcW w:w="1040" w:type="dxa"/>
          </w:tcPr>
          <w:p w14:paraId="27730D3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CFB967" w14:textId="3BBA7067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3084888" w14:textId="42D7988B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FD3785F" w14:textId="04634606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EBDD516" w14:textId="67EE6669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3A4A182" w14:textId="6CFD14DD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DD4BD16" w14:textId="29DE6662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566CC0F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3C66F9B0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3FDE528" w14:textId="77777777" w:rsidR="00127709" w:rsidRDefault="00000000">
            <w:pPr>
              <w:jc w:val="center"/>
            </w:pPr>
            <w:r>
              <w:t>45</w:t>
            </w:r>
          </w:p>
        </w:tc>
        <w:tc>
          <w:tcPr>
            <w:tcW w:w="1040" w:type="dxa"/>
          </w:tcPr>
          <w:p w14:paraId="7E4D1641" w14:textId="32A61B26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E5BBCF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6C30CF" w14:textId="3D655789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1994525" w14:textId="591DA25A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FFE9560" w14:textId="152C343C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4B56428" w14:textId="3A799788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DD03C07" w14:textId="39705C7E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89BCF2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127709" w14:paraId="78C41459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585ABB4" w14:textId="77777777" w:rsidR="00127709" w:rsidRDefault="00000000">
            <w:pPr>
              <w:jc w:val="center"/>
            </w:pPr>
            <w:r>
              <w:t>11</w:t>
            </w:r>
          </w:p>
        </w:tc>
        <w:tc>
          <w:tcPr>
            <w:tcW w:w="1040" w:type="dxa"/>
          </w:tcPr>
          <w:p w14:paraId="0418FF45" w14:textId="5DAB3708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E05BC9A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D21452C" w14:textId="03BB5D8B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679209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05A3012" w14:textId="13188A30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EF30359" w14:textId="773A12BF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BD43AE2" w14:textId="0F0F2B01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7E3C9D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50FE4757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54D9E49" w14:textId="77777777" w:rsidR="00127709" w:rsidRDefault="00000000">
            <w:pPr>
              <w:jc w:val="center"/>
            </w:pPr>
            <w:r>
              <w:t>166</w:t>
            </w:r>
          </w:p>
        </w:tc>
        <w:tc>
          <w:tcPr>
            <w:tcW w:w="1040" w:type="dxa"/>
          </w:tcPr>
          <w:p w14:paraId="5DBE050C" w14:textId="73566F06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DD495D8" w14:textId="2BBAFD5A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F855C4E" w14:textId="00417144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A32F832" w14:textId="2CAC10A2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688A88" w14:textId="04133613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5973A55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5A587D3" w14:textId="68BF10F4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A58854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127709" w14:paraId="2E37ADEB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03BE2E" w14:textId="77777777" w:rsidR="00127709" w:rsidRDefault="00000000">
            <w:pPr>
              <w:jc w:val="center"/>
            </w:pPr>
            <w:r>
              <w:t>54</w:t>
            </w:r>
          </w:p>
        </w:tc>
        <w:tc>
          <w:tcPr>
            <w:tcW w:w="1040" w:type="dxa"/>
          </w:tcPr>
          <w:p w14:paraId="18A3C1EE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D538B6B" w14:textId="125127F1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187E68" w14:textId="1DE83A83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BB6434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A3F0EE5" w14:textId="7996262F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02B51D0" w14:textId="171E3D18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8EE849C" w14:textId="580BF0F7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1622BD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14420EAB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917E4AB" w14:textId="77777777" w:rsidR="00127709" w:rsidRDefault="00000000">
            <w:pPr>
              <w:jc w:val="center"/>
            </w:pPr>
            <w:r>
              <w:t>287</w:t>
            </w:r>
          </w:p>
        </w:tc>
        <w:tc>
          <w:tcPr>
            <w:tcW w:w="1040" w:type="dxa"/>
          </w:tcPr>
          <w:p w14:paraId="14AC405D" w14:textId="652D253E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F2DEF83" w14:textId="1ECD3998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4A4DDF" w14:textId="749CCE7D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D9A149B" w14:textId="2E791E9D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B153D0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D45A3B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596495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88B2DA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127709" w14:paraId="341FEDE0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53975CF" w14:textId="77777777" w:rsidR="00127709" w:rsidRDefault="00000000">
            <w:pPr>
              <w:jc w:val="center"/>
            </w:pPr>
            <w:r>
              <w:t>118</w:t>
            </w:r>
          </w:p>
        </w:tc>
        <w:tc>
          <w:tcPr>
            <w:tcW w:w="1040" w:type="dxa"/>
          </w:tcPr>
          <w:p w14:paraId="48696F2C" w14:textId="26B5FEA1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FDAD72F" w14:textId="33DB988E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97DE4A3" w14:textId="46FCF168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B934C1" w14:textId="764573C2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529AD6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AEE015D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7B7286C" w14:textId="2716BF22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89696B2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471096E4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7F58197" w14:textId="77777777" w:rsidR="00127709" w:rsidRDefault="00000000">
            <w:pPr>
              <w:jc w:val="center"/>
            </w:pPr>
            <w:r>
              <w:t>114</w:t>
            </w:r>
          </w:p>
        </w:tc>
        <w:tc>
          <w:tcPr>
            <w:tcW w:w="1040" w:type="dxa"/>
          </w:tcPr>
          <w:p w14:paraId="3079682E" w14:textId="14534DC8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C9E7CE2" w14:textId="3929A634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729D194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A59EEB0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7269A33" w14:textId="7B7E75E8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EF65C36" w14:textId="2F64E16B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C3C5A9C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26CE81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127709" w14:paraId="01505DC6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2798F2E" w14:textId="77777777" w:rsidR="00127709" w:rsidRDefault="00000000">
            <w:pPr>
              <w:jc w:val="center"/>
            </w:pPr>
            <w:r>
              <w:t>138</w:t>
            </w:r>
          </w:p>
        </w:tc>
        <w:tc>
          <w:tcPr>
            <w:tcW w:w="1040" w:type="dxa"/>
          </w:tcPr>
          <w:p w14:paraId="6C76B63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3877E1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E5BB2CE" w14:textId="4DC5F7D0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EE747EC" w14:textId="069BBED3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9BF26B1" w14:textId="79257B57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53C14D0" w14:textId="61F6FA91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CF7587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8098C1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64C344BC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32A1B5F" w14:textId="77777777" w:rsidR="00127709" w:rsidRDefault="00000000">
            <w:pPr>
              <w:jc w:val="center"/>
            </w:pPr>
            <w:r>
              <w:t>113</w:t>
            </w:r>
          </w:p>
        </w:tc>
        <w:tc>
          <w:tcPr>
            <w:tcW w:w="1040" w:type="dxa"/>
          </w:tcPr>
          <w:p w14:paraId="0168C5F6" w14:textId="60D9BF7A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B7F210E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23E78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77517CB" w14:textId="63AD18F3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21E9352" w14:textId="46914450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A06A30F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BAA2A14" w14:textId="07B9F765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A1CFA83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127709" w14:paraId="6B49223D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230D5A3" w14:textId="77777777" w:rsidR="00127709" w:rsidRDefault="00000000">
            <w:pPr>
              <w:jc w:val="center"/>
            </w:pPr>
            <w:r>
              <w:t>300</w:t>
            </w:r>
          </w:p>
        </w:tc>
        <w:tc>
          <w:tcPr>
            <w:tcW w:w="1040" w:type="dxa"/>
          </w:tcPr>
          <w:p w14:paraId="168092ED" w14:textId="3DFE1184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D91573A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BCC30B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3751AB1" w14:textId="38A139B3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E8DE612" w14:textId="5F8E218B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4C01E5A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959260E" w14:textId="0EBF1EA3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C15CC3C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10A592B6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FB37585" w14:textId="77777777" w:rsidR="00127709" w:rsidRDefault="00000000">
            <w:pPr>
              <w:jc w:val="center"/>
            </w:pPr>
            <w:r>
              <w:t>254</w:t>
            </w:r>
          </w:p>
        </w:tc>
        <w:tc>
          <w:tcPr>
            <w:tcW w:w="1040" w:type="dxa"/>
          </w:tcPr>
          <w:p w14:paraId="52B056CB" w14:textId="080BD7D3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1FE7DBD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2AAD41" w14:textId="054A6914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F45582E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2548DB7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CD7761" w14:textId="33F511C8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5698C2C" w14:textId="39A1218A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D3335D8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127709" w14:paraId="3C5B6C22" w14:textId="77777777" w:rsidTr="00127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AFA1188" w14:textId="77777777" w:rsidR="00127709" w:rsidRDefault="00000000">
            <w:pPr>
              <w:jc w:val="center"/>
            </w:pPr>
            <w:r>
              <w:t>235</w:t>
            </w:r>
          </w:p>
        </w:tc>
        <w:tc>
          <w:tcPr>
            <w:tcW w:w="1040" w:type="dxa"/>
          </w:tcPr>
          <w:p w14:paraId="267F57D6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E5986E1" w14:textId="4164777F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B985348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DBFE093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5174510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8C15299" w14:textId="7C348825" w:rsidR="00127709" w:rsidRDefault="008559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B8AA4FB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0E7EC27" w14:textId="77777777" w:rsidR="00127709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27709" w14:paraId="595C8CE0" w14:textId="77777777" w:rsidTr="0012770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A5037A2" w14:textId="77777777" w:rsidR="00127709" w:rsidRDefault="00000000">
            <w:pPr>
              <w:jc w:val="center"/>
            </w:pPr>
            <w:r>
              <w:t>130</w:t>
            </w:r>
          </w:p>
        </w:tc>
        <w:tc>
          <w:tcPr>
            <w:tcW w:w="1040" w:type="dxa"/>
          </w:tcPr>
          <w:p w14:paraId="12730F2E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31A1C91" w14:textId="78FC7DBC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BC6E41A" w14:textId="3DCE1090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829BC33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425A2A8" w14:textId="2A32DEF9" w:rsidR="00127709" w:rsidRDefault="008559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2DDCE5E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2429CA1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07F93F9" w14:textId="77777777" w:rsidR="00127709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4E9549E9" w14:textId="77777777" w:rsidR="00127709" w:rsidRDefault="00127709"/>
    <w:sectPr w:rsidR="00127709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5323762">
    <w:abstractNumId w:val="8"/>
  </w:num>
  <w:num w:numId="2" w16cid:durableId="922758774">
    <w:abstractNumId w:val="6"/>
  </w:num>
  <w:num w:numId="3" w16cid:durableId="1295140801">
    <w:abstractNumId w:val="5"/>
  </w:num>
  <w:num w:numId="4" w16cid:durableId="491675307">
    <w:abstractNumId w:val="4"/>
  </w:num>
  <w:num w:numId="5" w16cid:durableId="2076316280">
    <w:abstractNumId w:val="7"/>
  </w:num>
  <w:num w:numId="6" w16cid:durableId="2051374821">
    <w:abstractNumId w:val="3"/>
  </w:num>
  <w:num w:numId="7" w16cid:durableId="781338216">
    <w:abstractNumId w:val="2"/>
  </w:num>
  <w:num w:numId="8" w16cid:durableId="1660961478">
    <w:abstractNumId w:val="1"/>
  </w:num>
  <w:num w:numId="9" w16cid:durableId="9660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7A95"/>
    <w:rsid w:val="00127709"/>
    <w:rsid w:val="0015074B"/>
    <w:rsid w:val="0029639D"/>
    <w:rsid w:val="00326F90"/>
    <w:rsid w:val="0085594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8DCE2"/>
  <w14:defaultImageDpi w14:val="300"/>
  <w15:docId w15:val="{22A65C96-ECE0-42DA-9D5E-3FE30225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800</Words>
  <Characters>2112</Characters>
  <Application>Microsoft Office Word</Application>
  <DocSecurity>0</DocSecurity>
  <Lines>528</Lines>
  <Paragraphs>582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2026-02-04T01:11:00Z</dcterms:modified>
  <cp:category/>
</cp:coreProperties>
</file>